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6392140" name="f8ba54a0-f056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499703" name="f8ba54a0-f056-11f0-af8a-5574be64f67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1479510" name="fda666c0-f056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8883715" name="fda666c0-f056-11f0-af8a-5574be64f67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Brandschutz unter Beleuchtung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 Beleuchtung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5788208" name="1c10a80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5472187" name="1c10a800-f057-11f0-af8a-5574be64f67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3303810" name="20443f9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5658002" name="20443f90-f057-11f0-af8a-5574be64f6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 Heizkörper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0664374" name="4f38d13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407827" name="4f38d130-f057-11f0-af8a-5574be64f67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6371917" name="565cd1f0-f057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7982959" name="565cd1f0-f057-11f0-af8a-5574be64f67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5478611" name="fb173390-f05a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5762292" name="fb173390-f05a-11f0-af8a-5574be64f67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4211929" name="02cc77d0-f05b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8537182" name="02cc77d0-f05b-11f0-af8a-5574be64f67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8264078" name="1ab4ebc0-f05b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083197" name="1ab4ebc0-f05b-11f0-af8a-5574be64f67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8451770" name="1e687de0-f05b-11f0-af8a-5574be64f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00691" name="1e687de0-f05b-11f0-af8a-5574be64f6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Bückliweg 2, 8483 Zell</w:t>
          </w:r>
        </w:p>
        <w:p>
          <w:pPr>
            <w:spacing w:before="0" w:after="0"/>
          </w:pPr>
          <w:r>
            <w:t>594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